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involving electronic records and digital material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involving electronic records and digital material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